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5C5F" w14:textId="12285376" w:rsidR="00AA7D9C" w:rsidRPr="00E40B9C" w:rsidRDefault="00D33473" w:rsidP="00AA7D9C">
      <w:pPr>
        <w:pStyle w:val="BijlageGenummerdKop"/>
        <w:numPr>
          <w:ilvl w:val="0"/>
          <w:numId w:val="0"/>
        </w:numPr>
        <w:ind w:left="-1276"/>
      </w:pPr>
      <w:bookmarkStart w:id="0" w:name="_Toc208572283"/>
      <w:r>
        <w:t>-</w:t>
      </w:r>
      <w:r w:rsidR="00AA7D9C">
        <w:t>Bijlage G</w:t>
      </w:r>
      <w:r w:rsidR="00AA7D9C">
        <w:tab/>
      </w:r>
      <w:r w:rsidR="00AA7D9C" w:rsidRPr="00E40B9C">
        <w:t>Inschrijvingsbiljet</w:t>
      </w:r>
      <w:bookmarkEnd w:id="0"/>
    </w:p>
    <w:p w14:paraId="73458977" w14:textId="77777777" w:rsidR="00AA7D9C" w:rsidRPr="00E40B9C" w:rsidRDefault="00AA7D9C" w:rsidP="00AA7D9C">
      <w:pPr>
        <w:pStyle w:val="Broodtekst"/>
        <w:rPr>
          <w:lang w:val="nl-NL"/>
        </w:rPr>
      </w:pPr>
      <w:r w:rsidRPr="00E40B9C">
        <w:rPr>
          <w:lang w:val="nl-NL"/>
        </w:rPr>
        <w:t>De hierna te noemen inschrijver(s):</w:t>
      </w:r>
    </w:p>
    <w:p w14:paraId="4DB79C3B" w14:textId="77777777" w:rsidR="00AA7D9C" w:rsidRPr="00E40B9C" w:rsidRDefault="00AA7D9C" w:rsidP="00AA7D9C">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14:paraId="17F162F8" w14:textId="77777777" w:rsidR="00AA7D9C" w:rsidRPr="00E40B9C" w:rsidRDefault="00AA7D9C" w:rsidP="00AA7D9C">
      <w:pPr>
        <w:pStyle w:val="Broodtekst"/>
        <w:rPr>
          <w:lang w:val="nl-NL"/>
        </w:rPr>
      </w:pPr>
    </w:p>
    <w:p w14:paraId="226E8E46" w14:textId="77777777" w:rsidR="00AA7D9C" w:rsidRPr="00E40B9C" w:rsidRDefault="00AA7D9C" w:rsidP="00AA7D9C">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14:paraId="0654E687" w14:textId="77777777" w:rsidR="00AA7D9C" w:rsidRPr="00E40B9C" w:rsidRDefault="00AA7D9C" w:rsidP="00AA7D9C">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021C8D62" w14:textId="77777777" w:rsidR="00AA7D9C" w:rsidRPr="00E40B9C" w:rsidRDefault="00AA7D9C" w:rsidP="00AA7D9C">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1C688EE4" w14:textId="77777777" w:rsidR="00AA7D9C" w:rsidRPr="00E40B9C" w:rsidRDefault="00AA7D9C" w:rsidP="00AA7D9C">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723E93B3" w14:textId="77777777" w:rsidR="00AA7D9C" w:rsidRPr="00E40B9C" w:rsidRDefault="00AA7D9C" w:rsidP="00AA7D9C">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14:paraId="65B526D2" w14:textId="77777777" w:rsidR="00AA7D9C" w:rsidRPr="00E40B9C" w:rsidRDefault="00AA7D9C" w:rsidP="00AA7D9C">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719F3C99" w14:textId="77777777" w:rsidR="00AA7D9C" w:rsidRPr="00E40B9C" w:rsidRDefault="00AA7D9C" w:rsidP="00AA7D9C">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04E4B285" w14:textId="77777777" w:rsidR="00AA7D9C" w:rsidRPr="00E40B9C" w:rsidRDefault="00AA7D9C" w:rsidP="00AA7D9C">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54A15263" w14:textId="77777777" w:rsidR="00AA7D9C" w:rsidRPr="00E40B9C" w:rsidRDefault="00AA7D9C" w:rsidP="00AA7D9C">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14:paraId="4BE27109" w14:textId="77777777" w:rsidR="00AA7D9C" w:rsidRPr="00E40B9C" w:rsidRDefault="00AA7D9C" w:rsidP="00AA7D9C">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491754A4" w14:textId="77777777" w:rsidR="00AA7D9C" w:rsidRPr="00E40B9C" w:rsidRDefault="00AA7D9C" w:rsidP="00AA7D9C">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1F16E069" w14:textId="77777777" w:rsidR="00AA7D9C" w:rsidRPr="00E40B9C" w:rsidRDefault="00AA7D9C" w:rsidP="00AA7D9C">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4BABE4E6" w14:textId="77777777" w:rsidR="00AA7D9C" w:rsidRPr="00E40B9C" w:rsidRDefault="00AA7D9C" w:rsidP="00AA7D9C">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14:paraId="1C7933B5" w14:textId="77777777" w:rsidR="00AA7D9C" w:rsidRPr="00E40B9C" w:rsidRDefault="00AA7D9C" w:rsidP="00AA7D9C">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70C16CA9" w14:textId="77777777" w:rsidR="00AA7D9C" w:rsidRPr="00E40B9C" w:rsidRDefault="00AA7D9C" w:rsidP="00AA7D9C">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47727B4B" w14:textId="77777777" w:rsidR="00AA7D9C" w:rsidRPr="00E40B9C" w:rsidRDefault="00AA7D9C" w:rsidP="00AA7D9C">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0DF0B54E" w14:textId="77777777" w:rsidR="00AA7D9C" w:rsidRPr="00E40B9C" w:rsidRDefault="00AA7D9C" w:rsidP="00AA7D9C">
      <w:pPr>
        <w:pStyle w:val="Broodtekst"/>
        <w:rPr>
          <w:lang w:val="nl-NL"/>
        </w:rPr>
      </w:pPr>
    </w:p>
    <w:p w14:paraId="666828A2" w14:textId="77777777" w:rsidR="00AA7D9C" w:rsidRPr="00E40B9C" w:rsidRDefault="00AA7D9C" w:rsidP="00AA7D9C">
      <w:pPr>
        <w:pStyle w:val="Broodtekst"/>
        <w:rPr>
          <w:color w:val="000000"/>
          <w:lang w:val="nl-NL"/>
        </w:rPr>
      </w:pPr>
      <w:r w:rsidRPr="00E40B9C">
        <w:rPr>
          <w:lang w:val="nl-NL"/>
        </w:rPr>
        <w:t xml:space="preserve">verklaart (verklaren) zich door ondertekening dezes bereid de uitvoering van de opdracht met zaaknummer </w:t>
      </w:r>
      <w:bookmarkStart w:id="1" w:name="bwBijl_H_1"/>
      <w:r w:rsidRPr="00E40B9C">
        <w:rPr>
          <w:color w:val="000000"/>
          <w:lang w:val="nl-NL"/>
        </w:rPr>
        <w:fldChar w:fldCharType="begin"/>
      </w:r>
      <w:r w:rsidRPr="00E40B9C">
        <w:rPr>
          <w:color w:val="000000"/>
          <w:lang w:val="nl-NL"/>
        </w:rPr>
        <w:instrText xml:space="preserve"> DOCPROPERTY  PS_REFERENCE  \* MERGEFORMAT </w:instrText>
      </w:r>
      <w:r w:rsidRPr="00E40B9C">
        <w:rPr>
          <w:color w:val="000000"/>
          <w:lang w:val="nl-NL"/>
        </w:rPr>
        <w:fldChar w:fldCharType="separate"/>
      </w:r>
      <w:r>
        <w:rPr>
          <w:color w:val="000000"/>
          <w:lang w:val="nl-NL"/>
        </w:rPr>
        <w:t>31164072</w:t>
      </w:r>
      <w:r w:rsidRPr="00E40B9C">
        <w:rPr>
          <w:color w:val="000000"/>
          <w:lang w:val="nl-NL"/>
        </w:rPr>
        <w:fldChar w:fldCharType="end"/>
      </w:r>
      <w:bookmarkEnd w:id="1"/>
      <w:r w:rsidRPr="00E40B9C">
        <w:rPr>
          <w:color w:val="000000"/>
          <w:lang w:val="nl-NL"/>
        </w:rPr>
        <w:t>,</w:t>
      </w:r>
      <w:r w:rsidRPr="00E40B9C">
        <w:rPr>
          <w:lang w:val="nl-NL"/>
        </w:rPr>
        <w:t xml:space="preserve"> voor het </w:t>
      </w:r>
      <w:bookmarkStart w:id="2" w:name="bwBijl_H_2"/>
      <w:r w:rsidRPr="00984868">
        <w:rPr>
          <w:color w:val="000000"/>
          <w:lang w:val="nl-NL"/>
        </w:rPr>
        <w:fldChar w:fldCharType="begin"/>
      </w:r>
      <w:r w:rsidRPr="00984868">
        <w:rPr>
          <w:color w:val="000000"/>
          <w:lang w:val="nl-NL"/>
        </w:rPr>
        <w:instrText xml:space="preserve"> DOCPROPERTY  ZAAK_ONDERWERP  \* MERGEFORMAT </w:instrText>
      </w:r>
      <w:r w:rsidRPr="00984868">
        <w:rPr>
          <w:color w:val="000000"/>
          <w:lang w:val="nl-NL"/>
        </w:rPr>
        <w:fldChar w:fldCharType="separate"/>
      </w:r>
      <w:r>
        <w:rPr>
          <w:color w:val="000000"/>
          <w:lang w:val="nl-NL"/>
        </w:rPr>
        <w:t>ontwerpen en uitvoeren van het project Vervanging Gerrit Krolbrug</w:t>
      </w:r>
      <w:r w:rsidRPr="00984868">
        <w:rPr>
          <w:color w:val="000000"/>
          <w:lang w:val="nl-NL"/>
        </w:rPr>
        <w:fldChar w:fldCharType="end"/>
      </w:r>
      <w:bookmarkEnd w:id="2"/>
      <w:r w:rsidRPr="00E40B9C">
        <w:rPr>
          <w:color w:val="000000"/>
          <w:lang w:val="nl-NL"/>
        </w:rPr>
        <w:t>,</w:t>
      </w:r>
    </w:p>
    <w:p w14:paraId="44EBAAA4" w14:textId="77777777" w:rsidR="00AA7D9C" w:rsidRPr="00E40B9C" w:rsidRDefault="00AA7D9C" w:rsidP="00AA7D9C">
      <w:pPr>
        <w:pStyle w:val="Broodtekst"/>
        <w:rPr>
          <w:lang w:val="nl-NL"/>
        </w:rPr>
      </w:pPr>
    </w:p>
    <w:p w14:paraId="1FFE1C9D" w14:textId="77777777" w:rsidR="00AA7D9C" w:rsidRPr="00E40B9C" w:rsidRDefault="00AA7D9C" w:rsidP="00AA7D9C">
      <w:pPr>
        <w:pStyle w:val="Broodtekst"/>
        <w:rPr>
          <w:lang w:val="nl-NL"/>
        </w:rPr>
      </w:pPr>
      <w:r w:rsidRPr="00E40B9C">
        <w:rPr>
          <w:lang w:val="nl-NL"/>
        </w:rPr>
        <w:t>aan te nemen voor een bedrag, de omzetbelasting daarin niet begrepen, van:</w:t>
      </w:r>
    </w:p>
    <w:p w14:paraId="729C6E00" w14:textId="77777777" w:rsidR="00AA7D9C" w:rsidRPr="00E40B9C" w:rsidRDefault="00AA7D9C" w:rsidP="00AA7D9C">
      <w:pPr>
        <w:pStyle w:val="Broodtekst"/>
        <w:tabs>
          <w:tab w:val="right" w:pos="7797"/>
        </w:tabs>
        <w:rPr>
          <w:lang w:val="nl-NL"/>
        </w:rPr>
      </w:pPr>
      <w:r w:rsidRPr="00E40B9C">
        <w:rPr>
          <w:lang w:val="nl-NL"/>
        </w:rPr>
        <w:t>EUR …</w:t>
      </w:r>
      <w:r w:rsidRPr="00E40B9C">
        <w:rPr>
          <w:lang w:val="nl-NL"/>
        </w:rPr>
        <w:tab/>
      </w:r>
      <w:r w:rsidRPr="00E40B9C">
        <w:rPr>
          <w:lang w:val="nl-NL"/>
        </w:rPr>
        <w:tab/>
        <w:t>5)</w:t>
      </w:r>
    </w:p>
    <w:p w14:paraId="7634F453" w14:textId="77777777" w:rsidR="00AA7D9C" w:rsidRPr="00E40B9C" w:rsidRDefault="00AA7D9C" w:rsidP="00AA7D9C">
      <w:pPr>
        <w:pStyle w:val="Broodtekst"/>
        <w:rPr>
          <w:lang w:val="nl-NL"/>
        </w:rPr>
      </w:pPr>
    </w:p>
    <w:p w14:paraId="688E1DF1" w14:textId="77777777" w:rsidR="00AA7D9C" w:rsidRPr="00E40B9C" w:rsidRDefault="00AA7D9C" w:rsidP="00AA7D9C">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14:paraId="2F1FA841" w14:textId="77777777" w:rsidR="00AA7D9C" w:rsidRPr="00E40B9C" w:rsidRDefault="00AA7D9C" w:rsidP="00AA7D9C">
      <w:pPr>
        <w:pStyle w:val="Broodtekst"/>
        <w:rPr>
          <w:lang w:val="nl-NL"/>
        </w:rPr>
      </w:pPr>
    </w:p>
    <w:p w14:paraId="6C868932" w14:textId="77777777" w:rsidR="00AA7D9C" w:rsidRPr="00E40B9C" w:rsidRDefault="00AA7D9C" w:rsidP="00AA7D9C">
      <w:pPr>
        <w:pStyle w:val="Broodtekst"/>
        <w:rPr>
          <w:lang w:val="nl-NL"/>
        </w:rPr>
      </w:pPr>
      <w:r w:rsidRPr="00E40B9C">
        <w:rPr>
          <w:lang w:val="nl-NL"/>
        </w:rPr>
        <w:t>Het bedrag van de ter zake verschuldigde omzetbelasting bedraagt:</w:t>
      </w:r>
    </w:p>
    <w:p w14:paraId="004A3D3A" w14:textId="77777777" w:rsidR="00AA7D9C" w:rsidRPr="00E40B9C" w:rsidRDefault="00AA7D9C" w:rsidP="00AA7D9C">
      <w:pPr>
        <w:pStyle w:val="Broodtekst"/>
        <w:tabs>
          <w:tab w:val="right" w:pos="7797"/>
        </w:tabs>
        <w:rPr>
          <w:lang w:val="nl-NL"/>
        </w:rPr>
      </w:pPr>
      <w:r w:rsidRPr="00E40B9C">
        <w:rPr>
          <w:lang w:val="nl-NL"/>
        </w:rPr>
        <w:t>EUR …</w:t>
      </w:r>
      <w:r w:rsidRPr="00E40B9C">
        <w:rPr>
          <w:lang w:val="nl-NL"/>
        </w:rPr>
        <w:tab/>
      </w:r>
      <w:r w:rsidRPr="00E40B9C">
        <w:rPr>
          <w:lang w:val="nl-NL"/>
        </w:rPr>
        <w:tab/>
        <w:t>7)</w:t>
      </w:r>
    </w:p>
    <w:p w14:paraId="3B1B8980" w14:textId="77777777" w:rsidR="00AA7D9C" w:rsidRPr="00E40B9C" w:rsidRDefault="00AA7D9C" w:rsidP="00AA7D9C">
      <w:pPr>
        <w:pStyle w:val="Broodtekst"/>
        <w:rPr>
          <w:lang w:val="nl-NL"/>
        </w:rPr>
      </w:pPr>
    </w:p>
    <w:p w14:paraId="2A76CC85" w14:textId="77777777" w:rsidR="00AA7D9C" w:rsidRPr="00E40B9C" w:rsidRDefault="00AA7D9C" w:rsidP="00AA7D9C">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14:paraId="2A90C416" w14:textId="77777777" w:rsidR="00AA7D9C" w:rsidRPr="00E40B9C" w:rsidRDefault="00AA7D9C" w:rsidP="00AA7D9C">
      <w:pPr>
        <w:pStyle w:val="Broodtekst"/>
        <w:rPr>
          <w:lang w:val="nl-NL"/>
        </w:rPr>
      </w:pPr>
    </w:p>
    <w:p w14:paraId="0EBF5B8F" w14:textId="77777777" w:rsidR="00AA7D9C" w:rsidRPr="00E40B9C" w:rsidRDefault="00AA7D9C" w:rsidP="00AA7D9C">
      <w:pPr>
        <w:pStyle w:val="Broodtekst"/>
        <w:tabs>
          <w:tab w:val="right" w:pos="7655"/>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14:paraId="5E282F13" w14:textId="77777777" w:rsidR="00AA7D9C" w:rsidRPr="00E40B9C" w:rsidRDefault="00AA7D9C" w:rsidP="00AA7D9C">
      <w:pPr>
        <w:pStyle w:val="Broodtekst"/>
        <w:rPr>
          <w:lang w:val="nl-NL"/>
        </w:rPr>
      </w:pPr>
    </w:p>
    <w:p w14:paraId="46A2D999" w14:textId="77777777" w:rsidR="00AA7D9C" w:rsidRPr="00E40B9C" w:rsidRDefault="00AA7D9C" w:rsidP="00AA7D9C">
      <w:pPr>
        <w:pStyle w:val="Broodtekst"/>
        <w:tabs>
          <w:tab w:val="right" w:pos="227"/>
          <w:tab w:val="left" w:pos="7655"/>
        </w:tabs>
        <w:ind w:right="-115"/>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r>
        <w:rPr>
          <w:lang w:val="nl-NL"/>
        </w:rPr>
        <w:tab/>
      </w:r>
    </w:p>
    <w:p w14:paraId="7082996C" w14:textId="77777777" w:rsidR="00AA7D9C" w:rsidRPr="00E40B9C" w:rsidRDefault="00AA7D9C" w:rsidP="00AA7D9C">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5D44B214" w14:textId="77777777" w:rsidR="00AA7D9C" w:rsidRPr="00E40B9C" w:rsidRDefault="00AA7D9C" w:rsidP="00AA7D9C">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2F708E32" w14:textId="77777777" w:rsidR="00AA7D9C" w:rsidRPr="00E40B9C" w:rsidRDefault="00AA7D9C" w:rsidP="00AA7D9C">
      <w:pPr>
        <w:pStyle w:val="Broodtekst"/>
        <w:rPr>
          <w:lang w:val="nl-NL"/>
        </w:rPr>
      </w:pPr>
    </w:p>
    <w:p w14:paraId="0C0BE158" w14:textId="77777777" w:rsidR="00AA7D9C" w:rsidRPr="00E40B9C" w:rsidRDefault="00AA7D9C" w:rsidP="00AA7D9C">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3ED0A3E4" w14:textId="77777777" w:rsidR="00AA7D9C" w:rsidRPr="00E40B9C" w:rsidRDefault="00AA7D9C" w:rsidP="00AA7D9C">
      <w:pPr>
        <w:pStyle w:val="Broodtekst"/>
        <w:rPr>
          <w:lang w:val="nl-NL"/>
        </w:rPr>
      </w:pPr>
    </w:p>
    <w:p w14:paraId="652C4123" w14:textId="77777777" w:rsidR="00AA7D9C" w:rsidRPr="00E40B9C" w:rsidRDefault="00AA7D9C" w:rsidP="00AA7D9C">
      <w:pPr>
        <w:pStyle w:val="Broodtekst"/>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14:paraId="6DCBB75A" w14:textId="77777777" w:rsidR="00AA7D9C" w:rsidRPr="00E40B9C" w:rsidRDefault="00AA7D9C" w:rsidP="00AA7D9C">
      <w:pPr>
        <w:pStyle w:val="Broodtekst"/>
        <w:rPr>
          <w:lang w:val="nl-NL"/>
        </w:rPr>
      </w:pPr>
    </w:p>
    <w:p w14:paraId="3B45D728" w14:textId="77777777" w:rsidR="00AA7D9C" w:rsidRPr="00E40B9C" w:rsidRDefault="00AA7D9C" w:rsidP="00AA7D9C">
      <w:pPr>
        <w:pStyle w:val="Broodtekst"/>
        <w:rPr>
          <w:lang w:val="nl-NL"/>
        </w:rPr>
      </w:pPr>
      <w:r w:rsidRPr="00E40B9C">
        <w:rPr>
          <w:lang w:val="nl-NL"/>
        </w:rPr>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015BDCE5" w14:textId="77777777" w:rsidR="00AA7D9C" w:rsidRDefault="00AA7D9C" w:rsidP="00AA7D9C">
      <w:pPr>
        <w:pStyle w:val="Broodtekst"/>
        <w:rPr>
          <w:lang w:val="nl-NL"/>
        </w:rPr>
      </w:pPr>
    </w:p>
    <w:p w14:paraId="3C35FBFB" w14:textId="77777777" w:rsidR="00AA7D9C" w:rsidRPr="006C0A76" w:rsidRDefault="00AA7D9C" w:rsidP="00AA7D9C">
      <w:pPr>
        <w:pStyle w:val="Broodtekst"/>
        <w:tabs>
          <w:tab w:val="right" w:pos="7797"/>
        </w:tabs>
        <w:rPr>
          <w:lang w:val="nl-NL"/>
        </w:rPr>
      </w:pPr>
      <w:r w:rsidRPr="006C0A76">
        <w:rPr>
          <w:lang w:val="nl-NL"/>
        </w:rPr>
        <w:t>De inschrijver(s) verklaart (verklaren) de opdracht te realiseren met de volgende MKI-waarde:</w:t>
      </w:r>
    </w:p>
    <w:p w14:paraId="7E10AE43" w14:textId="77777777" w:rsidR="00AA7D9C" w:rsidRPr="007574B2" w:rsidRDefault="00AA7D9C" w:rsidP="00AA7D9C">
      <w:pPr>
        <w:pStyle w:val="Broodtekst"/>
        <w:tabs>
          <w:tab w:val="right" w:pos="7655"/>
          <w:tab w:val="right" w:pos="7797"/>
        </w:tabs>
        <w:rPr>
          <w:lang w:val="nl-NL"/>
        </w:rPr>
      </w:pPr>
      <w:r w:rsidRPr="007574B2">
        <w:rPr>
          <w:lang w:val="nl-NL"/>
        </w:rPr>
        <w:t>Euro...</w:t>
      </w:r>
      <w:r w:rsidRPr="007574B2">
        <w:rPr>
          <w:lang w:val="nl-NL"/>
        </w:rPr>
        <w:tab/>
      </w:r>
      <w:r w:rsidRPr="007574B2">
        <w:rPr>
          <w:lang w:val="nl-NL"/>
        </w:rPr>
        <w:tab/>
        <w:t>11)</w:t>
      </w:r>
    </w:p>
    <w:p w14:paraId="60FA4317" w14:textId="77777777" w:rsidR="00AA7D9C" w:rsidRPr="007574B2" w:rsidRDefault="00AA7D9C" w:rsidP="00AA7D9C">
      <w:pPr>
        <w:pStyle w:val="Broodtekst"/>
        <w:tabs>
          <w:tab w:val="right" w:pos="7797"/>
        </w:tabs>
        <w:rPr>
          <w:lang w:val="nl-NL"/>
        </w:rPr>
      </w:pPr>
      <w:r w:rsidRPr="007574B2">
        <w:rPr>
          <w:lang w:val="nl-NL"/>
        </w:rPr>
        <w:t>(…</w:t>
      </w:r>
      <w:r w:rsidRPr="007574B2">
        <w:rPr>
          <w:lang w:val="nl-NL"/>
        </w:rPr>
        <w:tab/>
      </w:r>
      <w:r w:rsidRPr="007574B2">
        <w:rPr>
          <w:lang w:val="nl-NL"/>
        </w:rPr>
        <w:tab/>
      </w:r>
      <w:r w:rsidRPr="007574B2">
        <w:rPr>
          <w:lang w:val="nl-NL"/>
        </w:rPr>
        <w:tab/>
        <w:t>euro) 12)</w:t>
      </w:r>
    </w:p>
    <w:p w14:paraId="7BECA1D8" w14:textId="77777777" w:rsidR="00AA7D9C" w:rsidRPr="00E40B9C" w:rsidRDefault="00AA7D9C" w:rsidP="00AA7D9C">
      <w:pPr>
        <w:pStyle w:val="Broodtekst"/>
        <w:rPr>
          <w:lang w:val="nl-NL"/>
        </w:rPr>
      </w:pPr>
    </w:p>
    <w:p w14:paraId="4009C92A" w14:textId="77777777" w:rsidR="00AA7D9C" w:rsidRPr="00984868" w:rsidRDefault="00AA7D9C" w:rsidP="00AA7D9C">
      <w:pPr>
        <w:pStyle w:val="Broodtekst"/>
        <w:rPr>
          <w:color w:val="000000"/>
          <w:lang w:val="nl-NL"/>
        </w:rPr>
      </w:pPr>
      <w:bookmarkStart w:id="3" w:name="bwBijl_H_SC_MKW_uit_blok"/>
      <w:r w:rsidRPr="00984868">
        <w:rPr>
          <w:color w:val="000000"/>
          <w:lang w:val="nl-NL"/>
        </w:rPr>
        <w:t>De inschrijver(s) verklaart (verklaren) zich bereid de uitvoering van de opdracht op een duurzame wijze ter hand te nemen en daarbij adequaat invulling te geven aan een CO</w:t>
      </w:r>
      <w:r w:rsidRPr="00984868">
        <w:rPr>
          <w:color w:val="000000"/>
          <w:vertAlign w:val="subscript"/>
          <w:lang w:val="nl-NL"/>
        </w:rPr>
        <w:t>2</w:t>
      </w:r>
      <w:r w:rsidRPr="00984868">
        <w:rPr>
          <w:color w:val="000000"/>
          <w:lang w:val="nl-NL"/>
        </w:rPr>
        <w:t>-reductie op:</w:t>
      </w:r>
    </w:p>
    <w:p w14:paraId="52772719"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bCs/>
          <w:color w:val="000000"/>
          <w:lang w:val="nl-NL"/>
        </w:rPr>
        <w:tab/>
      </w:r>
      <w:r w:rsidRPr="00984868">
        <w:rPr>
          <w:color w:val="000000"/>
          <w:lang w:val="nl-NL"/>
        </w:rPr>
        <w:t>CO</w:t>
      </w:r>
      <w:r w:rsidRPr="00984868">
        <w:rPr>
          <w:color w:val="000000"/>
          <w:vertAlign w:val="subscript"/>
          <w:lang w:val="nl-NL"/>
        </w:rPr>
        <w:t>2</w:t>
      </w:r>
      <w:r w:rsidRPr="00984868">
        <w:rPr>
          <w:color w:val="000000"/>
          <w:lang w:val="nl-NL"/>
        </w:rPr>
        <w:t>-</w:t>
      </w:r>
      <w:r w:rsidRPr="00984868">
        <w:rPr>
          <w:bCs/>
          <w:color w:val="000000"/>
          <w:lang w:val="nl-NL"/>
        </w:rPr>
        <w:t>ambitieniveau 1</w:t>
      </w:r>
      <w:r w:rsidRPr="00984868">
        <w:rPr>
          <w:color w:val="000000"/>
          <w:lang w:val="nl-NL"/>
        </w:rPr>
        <w:t xml:space="preserve"> (fictieve vermindering </w:t>
      </w:r>
      <w:bookmarkStart w:id="4" w:name="bwBijl_H_SC_MKW_uit_ChkBV_uit"/>
      <w:r w:rsidRPr="00984868">
        <w:rPr>
          <w:color w:val="000000"/>
          <w:lang w:val="nl-NL"/>
        </w:rPr>
        <w:t>inschrijvingssom</w:t>
      </w:r>
      <w:bookmarkStart w:id="5" w:name="bwBijl_H_SC_MKW_uit_ChkBV_aan"/>
      <w:bookmarkEnd w:id="4"/>
      <w:r w:rsidRPr="00984868">
        <w:rPr>
          <w:vanish/>
          <w:color w:val="E0E0E0"/>
          <w:lang w:val="nl-NL"/>
        </w:rPr>
        <w:t>plafondbedrag</w:t>
      </w:r>
      <w:bookmarkEnd w:id="5"/>
      <w:r w:rsidRPr="00984868">
        <w:rPr>
          <w:color w:val="000000"/>
          <w:lang w:val="nl-NL"/>
        </w:rPr>
        <w:t xml:space="preserve"> van 1 %)</w:t>
      </w:r>
    </w:p>
    <w:p w14:paraId="4023D7ED"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bCs/>
          <w:color w:val="000000"/>
          <w:lang w:val="nl-NL"/>
        </w:rPr>
        <w:tab/>
      </w:r>
      <w:r w:rsidRPr="00984868">
        <w:rPr>
          <w:color w:val="000000"/>
          <w:lang w:val="nl-NL"/>
        </w:rPr>
        <w:t>CO</w:t>
      </w:r>
      <w:r w:rsidRPr="00984868">
        <w:rPr>
          <w:color w:val="000000"/>
          <w:vertAlign w:val="subscript"/>
          <w:lang w:val="nl-NL"/>
        </w:rPr>
        <w:t>2</w:t>
      </w:r>
      <w:r w:rsidRPr="00984868">
        <w:rPr>
          <w:color w:val="000000"/>
          <w:lang w:val="nl-NL"/>
        </w:rPr>
        <w:t>-</w:t>
      </w:r>
      <w:r w:rsidRPr="00984868">
        <w:rPr>
          <w:bCs/>
          <w:color w:val="000000"/>
          <w:lang w:val="nl-NL"/>
        </w:rPr>
        <w:t>ambitieniveau 2</w:t>
      </w:r>
      <w:r w:rsidRPr="00984868">
        <w:rPr>
          <w:color w:val="000000"/>
          <w:lang w:val="nl-NL"/>
        </w:rPr>
        <w:t xml:space="preserve"> (fictieve vermindering </w:t>
      </w:r>
      <w:bookmarkStart w:id="6" w:name="bwBijl_H_SC_MKW_uit_ChkBV_uit2"/>
      <w:r w:rsidRPr="00984868">
        <w:rPr>
          <w:color w:val="000000"/>
          <w:lang w:val="nl-NL"/>
        </w:rPr>
        <w:t>inschrijvingssom</w:t>
      </w:r>
      <w:bookmarkStart w:id="7" w:name="bwBijl_H_SC_MKW_uit_ChkBV_aan2"/>
      <w:bookmarkEnd w:id="6"/>
      <w:r w:rsidRPr="00984868">
        <w:rPr>
          <w:vanish/>
          <w:color w:val="E0E0E0"/>
          <w:lang w:val="nl-NL"/>
        </w:rPr>
        <w:t>plafondbedrag</w:t>
      </w:r>
      <w:bookmarkEnd w:id="7"/>
      <w:r w:rsidRPr="00984868">
        <w:rPr>
          <w:color w:val="000000"/>
          <w:lang w:val="nl-NL"/>
        </w:rPr>
        <w:t xml:space="preserve"> van 2 %)</w:t>
      </w:r>
    </w:p>
    <w:p w14:paraId="3A1F83E0"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bCs/>
          <w:color w:val="000000"/>
          <w:lang w:val="nl-NL"/>
        </w:rPr>
        <w:tab/>
      </w:r>
      <w:r w:rsidRPr="00984868">
        <w:rPr>
          <w:color w:val="000000"/>
          <w:lang w:val="nl-NL"/>
        </w:rPr>
        <w:t>CO</w:t>
      </w:r>
      <w:r w:rsidRPr="00984868">
        <w:rPr>
          <w:color w:val="000000"/>
          <w:vertAlign w:val="subscript"/>
          <w:lang w:val="nl-NL"/>
        </w:rPr>
        <w:t>2</w:t>
      </w:r>
      <w:r w:rsidRPr="00984868">
        <w:rPr>
          <w:color w:val="000000"/>
          <w:lang w:val="nl-NL"/>
        </w:rPr>
        <w:t>-</w:t>
      </w:r>
      <w:r w:rsidRPr="00984868">
        <w:rPr>
          <w:bCs/>
          <w:color w:val="000000"/>
          <w:lang w:val="nl-NL"/>
        </w:rPr>
        <w:t>ambitieniveau 3</w:t>
      </w:r>
      <w:r w:rsidRPr="00984868">
        <w:rPr>
          <w:color w:val="000000"/>
          <w:lang w:val="nl-NL"/>
        </w:rPr>
        <w:t xml:space="preserve"> (fictieve vermindering </w:t>
      </w:r>
      <w:bookmarkStart w:id="8" w:name="bwBijl_H_SC_MKW_uit_ChkBV_uit3"/>
      <w:r w:rsidRPr="00984868">
        <w:rPr>
          <w:color w:val="000000"/>
          <w:lang w:val="nl-NL"/>
        </w:rPr>
        <w:t>inschrijvingssom</w:t>
      </w:r>
      <w:bookmarkStart w:id="9" w:name="bwBijl_H_SC_MKW_uit_ChkBV_aan3"/>
      <w:bookmarkEnd w:id="8"/>
      <w:r w:rsidRPr="00984868">
        <w:rPr>
          <w:vanish/>
          <w:color w:val="E0E0E0"/>
          <w:lang w:val="nl-NL"/>
        </w:rPr>
        <w:t>plafondbedrag</w:t>
      </w:r>
      <w:bookmarkEnd w:id="9"/>
      <w:r w:rsidRPr="00984868">
        <w:rPr>
          <w:color w:val="000000"/>
          <w:lang w:val="nl-NL"/>
        </w:rPr>
        <w:t xml:space="preserve"> van 3 %)</w:t>
      </w:r>
    </w:p>
    <w:p w14:paraId="66130DFA"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bCs/>
          <w:color w:val="000000"/>
          <w:lang w:val="nl-NL"/>
        </w:rPr>
        <w:tab/>
      </w:r>
      <w:r w:rsidRPr="00984868">
        <w:rPr>
          <w:color w:val="000000"/>
          <w:lang w:val="nl-NL"/>
        </w:rPr>
        <w:t>CO</w:t>
      </w:r>
      <w:r w:rsidRPr="00984868">
        <w:rPr>
          <w:color w:val="000000"/>
          <w:vertAlign w:val="subscript"/>
          <w:lang w:val="nl-NL"/>
        </w:rPr>
        <w:t>2</w:t>
      </w:r>
      <w:r w:rsidRPr="00984868">
        <w:rPr>
          <w:color w:val="000000"/>
          <w:lang w:val="nl-NL"/>
        </w:rPr>
        <w:t>-</w:t>
      </w:r>
      <w:r w:rsidRPr="00984868">
        <w:rPr>
          <w:bCs/>
          <w:color w:val="000000"/>
          <w:lang w:val="nl-NL"/>
        </w:rPr>
        <w:t>ambitieniveau 4</w:t>
      </w:r>
      <w:r w:rsidRPr="00984868">
        <w:rPr>
          <w:color w:val="000000"/>
          <w:lang w:val="nl-NL"/>
        </w:rPr>
        <w:t xml:space="preserve"> (fictieve vermindering </w:t>
      </w:r>
      <w:bookmarkStart w:id="10" w:name="bwBijl_H_SC_MKW_uit_ChkBV_uit4"/>
      <w:r w:rsidRPr="00984868">
        <w:rPr>
          <w:color w:val="000000"/>
          <w:lang w:val="nl-NL"/>
        </w:rPr>
        <w:t>inschrijvingssom</w:t>
      </w:r>
      <w:bookmarkStart w:id="11" w:name="bwBijl_H_SC_MKW_uit_ChkBV_aan4"/>
      <w:bookmarkEnd w:id="10"/>
      <w:r w:rsidRPr="00984868">
        <w:rPr>
          <w:vanish/>
          <w:color w:val="E0E0E0"/>
          <w:lang w:val="nl-NL"/>
        </w:rPr>
        <w:t>plafondbedrag</w:t>
      </w:r>
      <w:bookmarkEnd w:id="11"/>
      <w:r w:rsidRPr="00984868">
        <w:rPr>
          <w:color w:val="000000"/>
          <w:lang w:val="nl-NL"/>
        </w:rPr>
        <w:t xml:space="preserve"> van 4 %)</w:t>
      </w:r>
    </w:p>
    <w:p w14:paraId="040C155A"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bCs/>
          <w:color w:val="000000"/>
          <w:lang w:val="nl-NL"/>
        </w:rPr>
        <w:tab/>
      </w:r>
      <w:r w:rsidRPr="00984868">
        <w:rPr>
          <w:color w:val="000000"/>
          <w:lang w:val="nl-NL"/>
        </w:rPr>
        <w:t>CO</w:t>
      </w:r>
      <w:r w:rsidRPr="00984868">
        <w:rPr>
          <w:color w:val="000000"/>
          <w:vertAlign w:val="subscript"/>
          <w:lang w:val="nl-NL"/>
        </w:rPr>
        <w:t>2</w:t>
      </w:r>
      <w:r w:rsidRPr="00984868">
        <w:rPr>
          <w:color w:val="000000"/>
          <w:lang w:val="nl-NL"/>
        </w:rPr>
        <w:t>-</w:t>
      </w:r>
      <w:r w:rsidRPr="00984868">
        <w:rPr>
          <w:bCs/>
          <w:color w:val="000000"/>
          <w:lang w:val="nl-NL"/>
        </w:rPr>
        <w:t>ambitieniveau 5</w:t>
      </w:r>
      <w:r w:rsidRPr="00984868">
        <w:rPr>
          <w:color w:val="000000"/>
          <w:lang w:val="nl-NL"/>
        </w:rPr>
        <w:t xml:space="preserve"> (fictieve vermindering </w:t>
      </w:r>
      <w:bookmarkStart w:id="12" w:name="bwBijl_H_SC_MKW_uit_ChkBV_uit5"/>
      <w:r w:rsidRPr="00984868">
        <w:rPr>
          <w:color w:val="000000"/>
          <w:lang w:val="nl-NL"/>
        </w:rPr>
        <w:t>inschrijvingssom</w:t>
      </w:r>
      <w:bookmarkStart w:id="13" w:name="bwBijl_H_SC_MKW_uit_ChkBV_aan5"/>
      <w:bookmarkEnd w:id="12"/>
      <w:r w:rsidRPr="00984868">
        <w:rPr>
          <w:vanish/>
          <w:color w:val="E0E0E0"/>
          <w:lang w:val="nl-NL"/>
        </w:rPr>
        <w:t>plafondbedrag</w:t>
      </w:r>
      <w:bookmarkEnd w:id="13"/>
      <w:r w:rsidRPr="00984868">
        <w:rPr>
          <w:color w:val="000000"/>
          <w:lang w:val="nl-NL"/>
        </w:rPr>
        <w:t xml:space="preserve"> van 5 %)</w:t>
      </w:r>
    </w:p>
    <w:p w14:paraId="5E9BD5E4" w14:textId="77777777" w:rsidR="00AA7D9C" w:rsidRPr="00984868" w:rsidRDefault="00AA7D9C" w:rsidP="00AA7D9C">
      <w:pPr>
        <w:pStyle w:val="Broodtekst"/>
        <w:rPr>
          <w:color w:val="000000"/>
          <w:lang w:val="nl-NL"/>
        </w:rPr>
      </w:pPr>
      <w:r w:rsidRPr="00984868">
        <w:rPr>
          <w:bCs/>
          <w:color w:val="000000"/>
          <w:sz w:val="28"/>
          <w:szCs w:val="28"/>
          <w:lang w:val="nl-NL"/>
        </w:rPr>
        <w:t>□</w:t>
      </w:r>
      <w:r w:rsidRPr="00984868">
        <w:rPr>
          <w:color w:val="000000"/>
          <w:lang w:val="nl-NL"/>
        </w:rPr>
        <w:tab/>
        <w:t>geen van de bovenstaande CO</w:t>
      </w:r>
      <w:r w:rsidRPr="00984868">
        <w:rPr>
          <w:color w:val="000000"/>
          <w:vertAlign w:val="subscript"/>
          <w:lang w:val="nl-NL"/>
        </w:rPr>
        <w:t>2</w:t>
      </w:r>
      <w:r w:rsidRPr="00984868">
        <w:rPr>
          <w:color w:val="000000"/>
          <w:lang w:val="nl-NL"/>
        </w:rPr>
        <w:t>-ambitieniveau’s</w:t>
      </w:r>
    </w:p>
    <w:p w14:paraId="1B696E83" w14:textId="77777777" w:rsidR="00AA7D9C" w:rsidRPr="00984868" w:rsidRDefault="00AA7D9C" w:rsidP="00AA7D9C">
      <w:pPr>
        <w:pStyle w:val="Broodtekst"/>
        <w:rPr>
          <w:bCs/>
          <w:color w:val="000000"/>
          <w:lang w:val="nl-NL"/>
        </w:rPr>
      </w:pPr>
    </w:p>
    <w:p w14:paraId="36C15389" w14:textId="77777777" w:rsidR="00AA7D9C" w:rsidRPr="00984868" w:rsidRDefault="00AA7D9C" w:rsidP="00AA7D9C">
      <w:pPr>
        <w:pStyle w:val="Broodtekst"/>
        <w:rPr>
          <w:bCs/>
          <w:color w:val="000000"/>
          <w:lang w:val="nl-NL"/>
        </w:rPr>
      </w:pPr>
      <w:r w:rsidRPr="00984868">
        <w:rPr>
          <w:bCs/>
          <w:color w:val="000000"/>
          <w:lang w:val="nl-NL"/>
        </w:rPr>
        <w:t>De inschrijver(s) verklaart (verklaren) de opdracht op het hierboven aangegeven CO</w:t>
      </w:r>
      <w:r w:rsidRPr="00984868">
        <w:rPr>
          <w:bCs/>
          <w:color w:val="000000"/>
          <w:vertAlign w:val="subscript"/>
          <w:lang w:val="nl-NL"/>
        </w:rPr>
        <w:t>2</w:t>
      </w:r>
      <w:r w:rsidRPr="00984868">
        <w:rPr>
          <w:bCs/>
          <w:color w:val="000000"/>
          <w:lang w:val="nl-NL"/>
        </w:rPr>
        <w:t>-ambitieniveau te realiseren en dit aan te tonen door:</w:t>
      </w:r>
    </w:p>
    <w:p w14:paraId="31AE6E3C" w14:textId="6E6456F0" w:rsidR="00AA7D9C" w:rsidRPr="00984868" w:rsidRDefault="00AA7D9C" w:rsidP="00AA7D9C">
      <w:pPr>
        <w:pStyle w:val="Broodtekst"/>
        <w:ind w:left="225" w:hanging="225"/>
        <w:rPr>
          <w:bCs/>
          <w:color w:val="000000"/>
          <w:lang w:val="nl-NL"/>
        </w:rPr>
      </w:pPr>
      <w:r w:rsidRPr="00984868">
        <w:rPr>
          <w:bCs/>
          <w:color w:val="000000"/>
          <w:sz w:val="28"/>
          <w:szCs w:val="28"/>
          <w:lang w:val="nl-NL"/>
        </w:rPr>
        <w:t>□</w:t>
      </w:r>
      <w:r w:rsidRPr="00984868">
        <w:rPr>
          <w:bCs/>
          <w:color w:val="000000"/>
          <w:sz w:val="28"/>
          <w:szCs w:val="28"/>
          <w:lang w:val="nl-NL"/>
        </w:rPr>
        <w:tab/>
      </w:r>
      <w:r w:rsidRPr="00984868">
        <w:rPr>
          <w:bCs/>
          <w:color w:val="000000"/>
          <w:lang w:val="nl-NL"/>
        </w:rPr>
        <w:tab/>
        <w:t>een CO</w:t>
      </w:r>
      <w:r w:rsidRPr="00984868">
        <w:rPr>
          <w:bCs/>
          <w:color w:val="000000"/>
          <w:vertAlign w:val="subscript"/>
          <w:lang w:val="nl-NL"/>
        </w:rPr>
        <w:t>2</w:t>
      </w:r>
      <w:r w:rsidRPr="00984868">
        <w:rPr>
          <w:bCs/>
          <w:color w:val="000000"/>
          <w:lang w:val="nl-NL"/>
        </w:rPr>
        <w:t>-Bewust certificaat te overleggen dat past bij het aangeboden CO</w:t>
      </w:r>
      <w:r w:rsidRPr="00984868">
        <w:rPr>
          <w:bCs/>
          <w:color w:val="000000"/>
          <w:vertAlign w:val="subscript"/>
          <w:lang w:val="nl-NL"/>
        </w:rPr>
        <w:t>2</w:t>
      </w:r>
      <w:r w:rsidRPr="00984868">
        <w:rPr>
          <w:bCs/>
          <w:color w:val="000000"/>
          <w:lang w:val="nl-NL"/>
        </w:rPr>
        <w:t>-ambitieniveau. Indien de inschrijver bestaat uit een samenwerkingsverband van ondernemers, overlegt iedere ondernemer in dat samenwerkingsverband een CO</w:t>
      </w:r>
      <w:r w:rsidRPr="00984868">
        <w:rPr>
          <w:bCs/>
          <w:color w:val="000000"/>
          <w:vertAlign w:val="subscript"/>
          <w:lang w:val="nl-NL"/>
        </w:rPr>
        <w:t>2</w:t>
      </w:r>
      <w:r w:rsidRPr="00984868">
        <w:rPr>
          <w:bCs/>
          <w:color w:val="000000"/>
          <w:lang w:val="nl-NL"/>
        </w:rPr>
        <w:t xml:space="preserve">-Bewust certificaat dat ten minste past bij </w:t>
      </w:r>
      <w:r w:rsidRPr="00651365">
        <w:rPr>
          <w:bCs/>
          <w:color w:val="000000"/>
          <w:lang w:val="nl-NL"/>
        </w:rPr>
        <w:t xml:space="preserve">het aangeboden CO2-ambitieniveau. Voor het aantonen van een niveau op basis van Handboek 3.1 kan ook gebruik gemaakt worden van een certificaat op basis van Handboek 4.0. Zie voor de overgangsregeling de website van SKAO: </w:t>
      </w:r>
      <w:r w:rsidRPr="00AA7D9C">
        <w:rPr>
          <w:rFonts w:cs="Times New Roman"/>
          <w:bCs/>
          <w:lang w:val="nl-NL"/>
        </w:rPr>
        <w:t>www.CO2-prestatieladder.nl</w:t>
      </w:r>
      <w:r>
        <w:rPr>
          <w:bCs/>
          <w:color w:val="000000"/>
          <w:lang w:val="nl-NL"/>
        </w:rPr>
        <w:t>. Of</w:t>
      </w:r>
    </w:p>
    <w:p w14:paraId="0BC7C7DF" w14:textId="77777777" w:rsidR="00AA7D9C" w:rsidRPr="00984868" w:rsidRDefault="00AA7D9C" w:rsidP="00AA7D9C">
      <w:pPr>
        <w:pStyle w:val="Broodtekst"/>
        <w:ind w:left="225" w:hanging="225"/>
        <w:rPr>
          <w:bCs/>
          <w:color w:val="000000"/>
          <w:lang w:val="nl-NL"/>
        </w:rPr>
      </w:pPr>
      <w:r w:rsidRPr="00984868">
        <w:rPr>
          <w:bCs/>
          <w:color w:val="000000"/>
          <w:sz w:val="28"/>
          <w:szCs w:val="28"/>
          <w:lang w:val="nl-NL"/>
        </w:rPr>
        <w:t>□</w:t>
      </w:r>
      <w:r w:rsidRPr="00984868">
        <w:rPr>
          <w:bCs/>
          <w:color w:val="000000"/>
          <w:lang w:val="nl-NL"/>
        </w:rPr>
        <w:tab/>
      </w:r>
      <w:r w:rsidRPr="00984868">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984868">
        <w:rPr>
          <w:bCs/>
          <w:color w:val="000000"/>
          <w:vertAlign w:val="subscript"/>
          <w:lang w:val="nl-NL"/>
        </w:rPr>
        <w:t>2</w:t>
      </w:r>
      <w:r w:rsidRPr="00984868">
        <w:rPr>
          <w:bCs/>
          <w:color w:val="000000"/>
          <w:lang w:val="nl-NL"/>
        </w:rPr>
        <w:t xml:space="preserve">-Prestatieladder voor aanbestedende diensten’ (30-09-2021, Stichting Klimaatvriendelijk Aanbesteden &amp; Ondernemen), welke criteria tevens zijn opgenomen in bijlage </w:t>
      </w:r>
      <w:r>
        <w:rPr>
          <w:bCs/>
          <w:color w:val="000000"/>
          <w:lang w:val="nl-NL"/>
        </w:rPr>
        <w:t>L</w:t>
      </w:r>
      <w:r w:rsidRPr="00984868">
        <w:rPr>
          <w:bCs/>
          <w:color w:val="000000"/>
          <w:lang w:val="nl-NL"/>
        </w:rPr>
        <w:t xml:space="preserve"> “Ambitieniveau CO</w:t>
      </w:r>
      <w:r w:rsidRPr="00984868">
        <w:rPr>
          <w:bCs/>
          <w:color w:val="000000"/>
          <w:vertAlign w:val="subscript"/>
          <w:lang w:val="nl-NL"/>
        </w:rPr>
        <w:t>2</w:t>
      </w:r>
      <w:r w:rsidRPr="00984868">
        <w:rPr>
          <w:bCs/>
          <w:color w:val="000000"/>
          <w:lang w:val="nl-NL"/>
        </w:rPr>
        <w:t xml:space="preserve"> reductie”. De toetsing wordt, met inachtneming van de voorwaarden zoals opgenomen in de aanbestedingsleidraad, uitgevoerd door de volgende certificerende instelling:</w:t>
      </w:r>
    </w:p>
    <w:p w14:paraId="0A4B61D9" w14:textId="77777777" w:rsidR="00AA7D9C" w:rsidRPr="00984868" w:rsidRDefault="00AA7D9C" w:rsidP="00AA7D9C">
      <w:pPr>
        <w:pStyle w:val="Broodtekst"/>
        <w:rPr>
          <w:bCs/>
          <w:color w:val="000000"/>
          <w:lang w:val="nl-NL"/>
        </w:rPr>
      </w:pPr>
    </w:p>
    <w:p w14:paraId="08F57F47" w14:textId="77777777" w:rsidR="00AA7D9C" w:rsidRPr="00984868" w:rsidRDefault="00AA7D9C" w:rsidP="00AA7D9C">
      <w:pPr>
        <w:pStyle w:val="Broodtekst"/>
        <w:rPr>
          <w:bCs/>
          <w:color w:val="000000"/>
          <w:lang w:val="nl-NL"/>
        </w:rPr>
      </w:pPr>
      <w:r w:rsidRPr="00984868">
        <w:rPr>
          <w:bCs/>
          <w:color w:val="000000"/>
          <w:lang w:val="nl-NL"/>
        </w:rPr>
        <w:t>naam certificerende instelling: ………………………………………………………</w:t>
      </w:r>
    </w:p>
    <w:p w14:paraId="4D20782C" w14:textId="77777777" w:rsidR="00AA7D9C" w:rsidRPr="00984868" w:rsidRDefault="00AA7D9C" w:rsidP="00AA7D9C">
      <w:pPr>
        <w:pStyle w:val="Broodtekst"/>
        <w:rPr>
          <w:bCs/>
          <w:color w:val="000000"/>
          <w:lang w:val="nl-NL"/>
        </w:rPr>
      </w:pPr>
    </w:p>
    <w:p w14:paraId="71AEFE5B" w14:textId="77777777" w:rsidR="00AA7D9C" w:rsidRPr="00984868" w:rsidRDefault="00AA7D9C" w:rsidP="00AA7D9C">
      <w:pPr>
        <w:pStyle w:val="Broodtekst"/>
        <w:rPr>
          <w:bCs/>
          <w:color w:val="000000"/>
          <w:lang w:val="nl-NL"/>
        </w:rPr>
      </w:pPr>
      <w:r w:rsidRPr="00984868">
        <w:rPr>
          <w:bCs/>
          <w:color w:val="000000"/>
          <w:lang w:val="nl-NL"/>
        </w:rPr>
        <w:t>adres certificerende instelling: ………………………………………………………</w:t>
      </w:r>
    </w:p>
    <w:bookmarkEnd w:id="3"/>
    <w:p w14:paraId="6160E91C" w14:textId="77777777" w:rsidR="00AA7D9C" w:rsidRPr="00E40B9C" w:rsidRDefault="00AA7D9C" w:rsidP="00AA7D9C">
      <w:pPr>
        <w:pStyle w:val="Broodtekst"/>
        <w:rPr>
          <w:bCs/>
          <w:lang w:val="nl-NL"/>
        </w:rPr>
      </w:pPr>
    </w:p>
    <w:p w14:paraId="5DDBC158" w14:textId="77777777" w:rsidR="00AA7D9C" w:rsidRPr="00E40B9C" w:rsidRDefault="00AA7D9C" w:rsidP="00AA7D9C">
      <w:pPr>
        <w:pStyle w:val="Broodtekst"/>
        <w:rPr>
          <w:lang w:val="nl-NL"/>
        </w:rPr>
      </w:pPr>
    </w:p>
    <w:p w14:paraId="52953591" w14:textId="77777777" w:rsidR="00AA7D9C" w:rsidRPr="00E40B9C" w:rsidRDefault="00AA7D9C" w:rsidP="00AA7D9C">
      <w:pPr>
        <w:pStyle w:val="Broodtekst"/>
        <w:rPr>
          <w:b/>
          <w:lang w:val="nl-NL"/>
        </w:rPr>
      </w:pPr>
      <w:r w:rsidRPr="00E40B9C">
        <w:rPr>
          <w:b/>
          <w:lang w:val="nl-NL"/>
        </w:rPr>
        <w:t>Ondertekening</w:t>
      </w:r>
    </w:p>
    <w:p w14:paraId="4134EB65" w14:textId="77777777" w:rsidR="00AA7D9C" w:rsidRPr="00E40B9C" w:rsidRDefault="00AA7D9C" w:rsidP="00AA7D9C">
      <w:pPr>
        <w:pStyle w:val="Broodtekst"/>
        <w:rPr>
          <w:lang w:val="nl-NL"/>
        </w:rPr>
      </w:pPr>
    </w:p>
    <w:p w14:paraId="263754DD" w14:textId="77777777" w:rsidR="00AA7D9C" w:rsidRPr="00E40B9C" w:rsidRDefault="00AA7D9C" w:rsidP="00AA7D9C">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4" w:name="bwBijl_H_641"/>
      <w:r>
        <w:rPr>
          <w:color w:val="000000"/>
          <w:lang w:val="nl-NL"/>
        </w:rPr>
        <w:t>6.4.1</w:t>
      </w:r>
      <w:bookmarkEnd w:id="14"/>
      <w:r w:rsidRPr="00E40B9C">
        <w:rPr>
          <w:color w:val="000000" w:themeColor="text1"/>
          <w:lang w:val="nl-NL"/>
        </w:rPr>
        <w:t>.</w:t>
      </w:r>
    </w:p>
    <w:p w14:paraId="33BF6D97" w14:textId="77777777" w:rsidR="00AA7D9C" w:rsidRPr="00E40B9C" w:rsidRDefault="00AA7D9C" w:rsidP="00AA7D9C">
      <w:pPr>
        <w:pStyle w:val="Broodtekst"/>
        <w:rPr>
          <w:lang w:val="nl-NL"/>
        </w:rPr>
      </w:pPr>
    </w:p>
    <w:p w14:paraId="51DC0263" w14:textId="77777777" w:rsidR="00AA7D9C" w:rsidRPr="00E40B9C" w:rsidRDefault="00AA7D9C" w:rsidP="00AA7D9C">
      <w:pPr>
        <w:pStyle w:val="Broodtekst"/>
        <w:rPr>
          <w:b/>
          <w:lang w:val="nl-NL"/>
        </w:rPr>
      </w:pPr>
      <w:r w:rsidRPr="00E40B9C">
        <w:rPr>
          <w:b/>
          <w:lang w:val="nl-NL"/>
        </w:rPr>
        <w:t>Toelichting:</w:t>
      </w:r>
    </w:p>
    <w:p w14:paraId="00546337" w14:textId="77777777" w:rsidR="00AA7D9C" w:rsidRPr="00E40B9C" w:rsidRDefault="00AA7D9C" w:rsidP="00AA7D9C">
      <w:pPr>
        <w:pStyle w:val="Broodtekst"/>
        <w:rPr>
          <w:b/>
          <w:lang w:val="nl-NL"/>
        </w:rPr>
      </w:pPr>
    </w:p>
    <w:p w14:paraId="406EE0E4"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14:paraId="78B64F3C"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14:paraId="050AB92C"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14:paraId="076E7094"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14:paraId="32E19BF5"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lastRenderedPageBreak/>
        <w:t xml:space="preserve">Inschrijvingssom in cijfers. </w:t>
      </w:r>
    </w:p>
    <w:p w14:paraId="1428D6B4"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Inschrijvingssom in letters. </w:t>
      </w:r>
    </w:p>
    <w:p w14:paraId="7DC182EA"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14:paraId="03C84ED0"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14:paraId="36842228" w14:textId="77777777" w:rsidR="00AA7D9C" w:rsidRPr="00E40B9C" w:rsidRDefault="00AA7D9C" w:rsidP="00AA7D9C">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Deze aanwijzing is alleen van toepassing, indien de inschrijving door twee of meer inschrijvers gezamenlijk geschiedt. </w:t>
      </w:r>
    </w:p>
    <w:p w14:paraId="061F32E6" w14:textId="77777777" w:rsidR="00AA7D9C" w:rsidRDefault="00AA7D9C" w:rsidP="00AA7D9C">
      <w:pPr>
        <w:pStyle w:val="Broodtekst"/>
        <w:numPr>
          <w:ilvl w:val="1"/>
          <w:numId w:val="33"/>
        </w:numPr>
        <w:tabs>
          <w:tab w:val="clear" w:pos="227"/>
          <w:tab w:val="clear" w:pos="454"/>
          <w:tab w:val="clear" w:pos="680"/>
          <w:tab w:val="clear" w:pos="1260"/>
        </w:tabs>
        <w:ind w:left="584" w:hanging="227"/>
        <w:jc w:val="both"/>
        <w:rPr>
          <w:lang w:val="nl-NL"/>
        </w:rPr>
      </w:pPr>
      <w:r w:rsidRPr="00E40B9C">
        <w:rPr>
          <w:lang w:val="nl-NL"/>
        </w:rPr>
        <w:t>Alleen van toepassing, indien de inschrijving door twee of meer inschrijvers gezamenlijk geschiedt. Vermeld, indien van toepassing, de naam en het deelnemingspercentage.</w:t>
      </w:r>
    </w:p>
    <w:p w14:paraId="75F05746" w14:textId="77777777" w:rsidR="00AA7D9C" w:rsidRPr="00E974B3" w:rsidRDefault="00AA7D9C" w:rsidP="00AA7D9C">
      <w:pPr>
        <w:pStyle w:val="Broodtekst"/>
        <w:numPr>
          <w:ilvl w:val="1"/>
          <w:numId w:val="33"/>
        </w:numPr>
        <w:tabs>
          <w:tab w:val="clear" w:pos="227"/>
          <w:tab w:val="clear" w:pos="454"/>
          <w:tab w:val="clear" w:pos="680"/>
          <w:tab w:val="clear" w:pos="1260"/>
        </w:tabs>
        <w:ind w:left="584" w:hanging="227"/>
        <w:jc w:val="both"/>
        <w:rPr>
          <w:lang w:val="nl-NL"/>
        </w:rPr>
      </w:pPr>
      <w:r w:rsidRPr="00E974B3">
        <w:rPr>
          <w:lang w:val="nl-NL"/>
        </w:rPr>
        <w:t>Bedrag van MKI-waarde in cijfers met 0 cijfers decimaal.</w:t>
      </w:r>
    </w:p>
    <w:p w14:paraId="205121B3" w14:textId="77777777" w:rsidR="00AA7D9C" w:rsidRPr="00E974B3" w:rsidRDefault="00AA7D9C" w:rsidP="00AA7D9C">
      <w:pPr>
        <w:pStyle w:val="Broodtekst"/>
        <w:numPr>
          <w:ilvl w:val="1"/>
          <w:numId w:val="33"/>
        </w:numPr>
        <w:tabs>
          <w:tab w:val="clear" w:pos="227"/>
          <w:tab w:val="clear" w:pos="454"/>
          <w:tab w:val="clear" w:pos="680"/>
          <w:tab w:val="clear" w:pos="1260"/>
        </w:tabs>
        <w:ind w:left="584" w:hanging="227"/>
        <w:jc w:val="both"/>
        <w:rPr>
          <w:lang w:val="nl-NL"/>
        </w:rPr>
      </w:pPr>
      <w:r w:rsidRPr="00E974B3">
        <w:rPr>
          <w:lang w:val="nl-NL"/>
        </w:rPr>
        <w:t xml:space="preserve">Bedrag van MKI-waarde in letters. </w:t>
      </w:r>
    </w:p>
    <w:p w14:paraId="532D5A6B" w14:textId="77777777" w:rsidR="003F5EB0" w:rsidRPr="00AA7D9C" w:rsidRDefault="003F5EB0" w:rsidP="003F5EB0">
      <w:pPr>
        <w:rPr>
          <w:lang w:val="nl-NL"/>
        </w:rPr>
      </w:pPr>
    </w:p>
    <w:sectPr w:rsidR="003F5EB0" w:rsidRPr="00AA7D9C"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B25E" w14:textId="77777777" w:rsidR="00AA7D9C" w:rsidRDefault="00AA7D9C" w:rsidP="0088501B">
      <w:r>
        <w:separator/>
      </w:r>
    </w:p>
  </w:endnote>
  <w:endnote w:type="continuationSeparator" w:id="0">
    <w:p w14:paraId="1C8B6A56" w14:textId="77777777" w:rsidR="00AA7D9C" w:rsidRDefault="00AA7D9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591F"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716F"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9A45F"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A6284" w14:textId="77777777" w:rsidR="00AA7D9C" w:rsidRDefault="00AA7D9C" w:rsidP="0088501B">
      <w:r>
        <w:separator/>
      </w:r>
    </w:p>
  </w:footnote>
  <w:footnote w:type="continuationSeparator" w:id="0">
    <w:p w14:paraId="0E9A089D" w14:textId="77777777" w:rsidR="00AA7D9C" w:rsidRDefault="00AA7D9C"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24E8"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66465" w14:textId="6C421945" w:rsidR="00FE54BA" w:rsidRDefault="00FE54BA" w:rsidP="00FE54BA">
    <w:pPr>
      <w:pStyle w:val="Huisstijl-KopregelRapport"/>
      <w:ind w:left="1134"/>
      <w:rPr>
        <w:rStyle w:val="Huisstijl-Rapportkoptekst"/>
      </w:rPr>
    </w:pPr>
    <w:proofErr w:type="spellStart"/>
    <w:r>
      <w:t>Aanbestedingsleidraad</w:t>
    </w:r>
    <w:proofErr w:type="spellEnd"/>
    <w:r>
      <w:t xml:space="preserve"> </w:t>
    </w:r>
    <w:r>
      <w:rPr>
        <w:rStyle w:val="Huisstijl-Rapportkoptekst"/>
      </w:rPr>
      <w:t xml:space="preserve">| </w:t>
    </w:r>
    <w:proofErr w:type="spellStart"/>
    <w:r>
      <w:rPr>
        <w:rStyle w:val="Huisstijl-Rapportkoptekst"/>
      </w:rPr>
      <w:t>Zaaknummer</w:t>
    </w:r>
    <w:proofErr w:type="spellEnd"/>
    <w:r>
      <w:rPr>
        <w:rStyle w:val="Huisstijl-Rapportkoptekst"/>
      </w:rPr>
      <w:t xml:space="preserve">: </w:t>
    </w:r>
    <w:fldSimple w:instr="DOCPROPERTY  PS_REFERENCE  \* MERGEFORMAT">
      <w:r>
        <w:t>31164072</w:t>
      </w:r>
    </w:fldSimple>
    <w:r>
      <w:t xml:space="preserve"> </w:t>
    </w:r>
    <w:r>
      <w:rPr>
        <w:rStyle w:val="Huisstijl-Rapportkoptekst"/>
      </w:rPr>
      <w:t xml:space="preserve">| </w:t>
    </w:r>
    <w:fldSimple w:instr="DOCPROPERTY  VERSIEDATUM  \* MERGEFORMAT">
      <w:r>
        <w:t>12-09-2025</w:t>
      </w:r>
    </w:fldSimple>
  </w:p>
  <w:p w14:paraId="64BB2E62"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1AF2"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966547423">
    <w:abstractNumId w:val="9"/>
  </w:num>
  <w:num w:numId="2" w16cid:durableId="1575123858">
    <w:abstractNumId w:val="11"/>
  </w:num>
  <w:num w:numId="3" w16cid:durableId="187570896">
    <w:abstractNumId w:val="29"/>
  </w:num>
  <w:num w:numId="4" w16cid:durableId="2126580222">
    <w:abstractNumId w:val="10"/>
  </w:num>
  <w:num w:numId="5" w16cid:durableId="348486946">
    <w:abstractNumId w:val="16"/>
  </w:num>
  <w:num w:numId="6" w16cid:durableId="1058675402">
    <w:abstractNumId w:val="19"/>
  </w:num>
  <w:num w:numId="7" w16cid:durableId="1905220403">
    <w:abstractNumId w:val="2"/>
  </w:num>
  <w:num w:numId="8" w16cid:durableId="819879677">
    <w:abstractNumId w:val="1"/>
  </w:num>
  <w:num w:numId="9" w16cid:durableId="444618323">
    <w:abstractNumId w:val="0"/>
  </w:num>
  <w:num w:numId="10" w16cid:durableId="174350891">
    <w:abstractNumId w:val="7"/>
  </w:num>
  <w:num w:numId="11" w16cid:durableId="153110343">
    <w:abstractNumId w:val="5"/>
  </w:num>
  <w:num w:numId="12" w16cid:durableId="1104837119">
    <w:abstractNumId w:val="5"/>
  </w:num>
  <w:num w:numId="13" w16cid:durableId="1442606478">
    <w:abstractNumId w:val="30"/>
  </w:num>
  <w:num w:numId="14" w16cid:durableId="2090148244">
    <w:abstractNumId w:val="3"/>
  </w:num>
  <w:num w:numId="15" w16cid:durableId="1648242932">
    <w:abstractNumId w:val="17"/>
  </w:num>
  <w:num w:numId="16" w16cid:durableId="17201689">
    <w:abstractNumId w:val="23"/>
  </w:num>
  <w:num w:numId="17" w16cid:durableId="1148132051">
    <w:abstractNumId w:val="8"/>
  </w:num>
  <w:num w:numId="18" w16cid:durableId="2133789520">
    <w:abstractNumId w:val="20"/>
  </w:num>
  <w:num w:numId="19" w16cid:durableId="618072301">
    <w:abstractNumId w:val="31"/>
  </w:num>
  <w:num w:numId="20" w16cid:durableId="852494367">
    <w:abstractNumId w:val="12"/>
  </w:num>
  <w:num w:numId="21" w16cid:durableId="1249922213">
    <w:abstractNumId w:val="22"/>
  </w:num>
  <w:num w:numId="22" w16cid:durableId="1493250903">
    <w:abstractNumId w:val="25"/>
  </w:num>
  <w:num w:numId="23" w16cid:durableId="1507792157">
    <w:abstractNumId w:val="18"/>
  </w:num>
  <w:num w:numId="24" w16cid:durableId="536236360">
    <w:abstractNumId w:val="27"/>
  </w:num>
  <w:num w:numId="25" w16cid:durableId="4988095">
    <w:abstractNumId w:val="26"/>
  </w:num>
  <w:num w:numId="26" w16cid:durableId="68892096">
    <w:abstractNumId w:val="6"/>
  </w:num>
  <w:num w:numId="27" w16cid:durableId="165219177">
    <w:abstractNumId w:val="15"/>
  </w:num>
  <w:num w:numId="28" w16cid:durableId="1740328397">
    <w:abstractNumId w:val="21"/>
  </w:num>
  <w:num w:numId="29" w16cid:durableId="1436905031">
    <w:abstractNumId w:val="4"/>
  </w:num>
  <w:num w:numId="30" w16cid:durableId="1979532234">
    <w:abstractNumId w:val="13"/>
  </w:num>
  <w:num w:numId="31" w16cid:durableId="1606839916">
    <w:abstractNumId w:val="24"/>
  </w:num>
  <w:num w:numId="32" w16cid:durableId="346952833">
    <w:abstractNumId w:val="14"/>
  </w:num>
  <w:num w:numId="33" w16cid:durableId="2111897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D9C"/>
    <w:rsid w:val="00043163"/>
    <w:rsid w:val="00056D70"/>
    <w:rsid w:val="000B3F94"/>
    <w:rsid w:val="000B62F5"/>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27DC"/>
    <w:rsid w:val="0088386A"/>
    <w:rsid w:val="0088501B"/>
    <w:rsid w:val="008D2753"/>
    <w:rsid w:val="008E3581"/>
    <w:rsid w:val="00905289"/>
    <w:rsid w:val="009C5CF5"/>
    <w:rsid w:val="00A32591"/>
    <w:rsid w:val="00A77ABF"/>
    <w:rsid w:val="00A863E9"/>
    <w:rsid w:val="00AA7D9C"/>
    <w:rsid w:val="00B022C4"/>
    <w:rsid w:val="00B559E9"/>
    <w:rsid w:val="00B72222"/>
    <w:rsid w:val="00B80650"/>
    <w:rsid w:val="00B81781"/>
    <w:rsid w:val="00C36FAA"/>
    <w:rsid w:val="00C71133"/>
    <w:rsid w:val="00CA55CC"/>
    <w:rsid w:val="00CB3317"/>
    <w:rsid w:val="00D33473"/>
    <w:rsid w:val="00DA3555"/>
    <w:rsid w:val="00DF03F1"/>
    <w:rsid w:val="00E456EE"/>
    <w:rsid w:val="00ED7AB9"/>
    <w:rsid w:val="00EE5BBE"/>
    <w:rsid w:val="00F65492"/>
    <w:rsid w:val="00FB0705"/>
    <w:rsid w:val="00FE54BA"/>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DDB4"/>
  <w15:chartTrackingRefBased/>
  <w15:docId w15:val="{9720F55E-AF01-404C-84EF-3ADC9B35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AA7D9C"/>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AA7D9C"/>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AA7D9C"/>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AA7D9C"/>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AA7D9C"/>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AA7D9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A7D9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A7D9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A7D9C"/>
    <w:rPr>
      <w:rFonts w:eastAsiaTheme="majorEastAsia" w:cstheme="majorBidi"/>
      <w:color w:val="272727" w:themeColor="text1" w:themeTint="D8"/>
    </w:rPr>
  </w:style>
  <w:style w:type="character" w:styleId="Hyperlink">
    <w:name w:val="Hyperlink"/>
    <w:basedOn w:val="Standaardalinea-lettertype"/>
    <w:uiPriority w:val="99"/>
    <w:rsid w:val="00AA7D9C"/>
    <w:rPr>
      <w:rFonts w:cs="Times New Roman"/>
      <w:color w:val="0000FF"/>
      <w:u w:val="single"/>
    </w:rPr>
  </w:style>
  <w:style w:type="paragraph" w:customStyle="1" w:styleId="Broodtekst">
    <w:name w:val="Broodtekst"/>
    <w:basedOn w:val="Standaard"/>
    <w:link w:val="BroodtekstChar"/>
    <w:qFormat/>
    <w:rsid w:val="00AA7D9C"/>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AA7D9C"/>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AA7D9C"/>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AA7D9C"/>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BroodtekstChar">
    <w:name w:val="Broodtekst Char"/>
    <w:basedOn w:val="Standaardalinea-lettertype"/>
    <w:link w:val="Broodtekst"/>
    <w:rsid w:val="00AA7D9C"/>
    <w:rPr>
      <w:rFonts w:ascii="Verdana" w:hAnsi="Verdana" w:cs="Lohit Hindi"/>
      <w:lang w:val="en-US"/>
    </w:rPr>
  </w:style>
  <w:style w:type="paragraph" w:customStyle="1" w:styleId="Huisstijl-KopregelRapport">
    <w:name w:val="Huisstijl - Kopregel Rapport"/>
    <w:basedOn w:val="Standaard"/>
    <w:uiPriority w:val="16"/>
    <w:rsid w:val="00FE54BA"/>
    <w:rPr>
      <w:sz w:val="13"/>
    </w:rPr>
  </w:style>
  <w:style w:type="character" w:customStyle="1" w:styleId="Huisstijl-Rapportkoptekst">
    <w:name w:val="Huisstijl - Rapport koptekst"/>
    <w:basedOn w:val="Standaardalinea-lettertype"/>
    <w:uiPriority w:val="1"/>
    <w:rsid w:val="00FE54BA"/>
    <w:rPr>
      <w:rFonts w:ascii="Verdana" w:hAnsi="Verdana" w:hint="default"/>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2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3</Pages>
  <Words>906</Words>
  <Characters>4988</Characters>
  <Application>Microsoft Office Word</Application>
  <DocSecurity>0</DocSecurity>
  <Lines>41</Lines>
  <Paragraphs>11</Paragraphs>
  <ScaleCrop>false</ScaleCrop>
  <Company>Rijkswaterstaat</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Bartels, Klaas (RWS PPO)</cp:lastModifiedBy>
  <cp:revision>3</cp:revision>
  <dcterms:created xsi:type="dcterms:W3CDTF">2025-09-18T11:12:00Z</dcterms:created>
  <dcterms:modified xsi:type="dcterms:W3CDTF">2025-09-18T12:24:00Z</dcterms:modified>
</cp:coreProperties>
</file>